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6675954" name="019d66d6-7f0b-7902-a6a8-032c0d69e8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80883" name="019d66d6-7f0b-7902-a6a8-032c0d69e8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2881180" name="019d66e4-177f-7ee5-941e-f10bebcaa4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3392394" name="019d66e4-177f-7ee5-941e-f10bebcaa45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51788178" name="019d66ec-1b72-7316-bdd7-e02d2dc67d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187137" name="019d66ec-1b72-7316-bdd7-e02d2dc67d7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Gesamter 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102472" name="019d6701-6a77-78d4-b156-b946dcabcb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8841105" name="019d6701-6a77-78d4-b156-b946dcabcbe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1159" name="019d66d8-879b-7caa-82c0-dccec084fd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8856916" name="019d66d8-879b-7caa-82c0-dccec084fda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OG-EG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5089223" name="019d66e1-7476-712d-a219-5ff2f952ed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935681" name="019d66e1-7476-712d-a219-5ff2f952ed4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5633008" name="019d66ea-2fa3-7ab2-9fd7-312f98525a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4395048" name="019d66ea-2fa3-7ab2-9fd7-312f98525a4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8102147" name="019d66f4-21d9-7127-bfae-5e5e075260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9473468" name="019d66f4-21d9-7127-bfae-5e5e0752606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7781488" name="019d66f8-4dfc-7dfb-b057-5a72e7c683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7937306" name="019d66f8-4dfc-7dfb-b057-5a72e7c683a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Gesamter 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4717592" name="019d66ff-51b6-7eb1-9ae3-bd77c23550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6552400" name="019d66ff-51b6-7eb1-9ae3-bd77c23550f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Anbau WC/Dusche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5176591" name="019d6705-73ff-7f2c-88ae-97bf147319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676740" name="019d6705-73ff-7f2c-88ae-97bf1473197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6810053" name="019d66e9-04a2-70f4-aaa6-00341cbff4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518401" name="019d66e9-04a2-70f4-aaa6-00341cbff47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1220446" name="019d66ea-feea-7f42-bce0-a7ba41cbf4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544659" name="019d66ea-feea-7f42-bce0-a7ba41cbf4d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DG-UG</w:t>
            </w:r>
          </w:p>
          <w:p>
            <w:pPr>
              <w:spacing w:before="0" w:after="0" w:line="240" w:lineRule="auto"/>
            </w:pPr>
            <w:r>
              <w:t>Kamin</w:t>
            </w:r>
          </w:p>
        </w:tc>
        <w:tc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805116" name="019d66da-6935-70c1-8819-e5e9b70501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212143" name="019d66da-6935-70c1-8819-e5e9b705016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Fallrohr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4590456" name="019d66ec-f8d8-7743-872a-eca8d31ba4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9007239" name="019d66ec-f8d8-7743-872a-eca8d31ba43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Heizungsraum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Türblatt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083033" name="019d66fa-d943-7007-a992-8c3ed4e3aa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166116" name="019d66fa-d943-7007-a992-8c3ed4e3aa0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1974275" name="019e0222-e468-7b6c-8855-b86de9cb63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2144135" name="019e0222-e468-7b6c-8855-b86de9cb63b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Asbeststaub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9237423" name="019e0226-5f4d-7273-ae2f-f76213a277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901244" name="019e0226-5f4d-7273-ae2f-f76213a2775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Asbeststaub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809174" name="019e0229-aa6a-7140-b7b9-c8c2d01540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8078687" name="019e0229-aa6a-7140-b7b9-c8c2d015405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Wäscheplatz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Asbeststaub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0802301" name="019e022a-e1b4-76ee-8413-93c1597241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757745" name="019e022a-e1b4-76ee-8413-93c15972417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Wäscheplatz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Asbeststaub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7242421" name="019e022c-161d-76ab-8469-aa5ef26d0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1732183" name="019e022c-161d-76ab-8469-aa5ef26d079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Wäscheplatz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372543" name="019e0224-0c48-7d65-b3f1-5603886678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514754" name="019e0224-0c48-7d65-b3f1-56038866781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Grundputz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0275767" name="019e49b1-503a-7f52-a959-fb28864590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5370481" name="019e49b1-503a-7f52-a959-fb288645906a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2498849" name="019e49b6-f47e-7483-b5d9-ad4644e096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9685760" name="019e49b6-f47e-7483-b5d9-ad4644e09666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1454153" name="019e49b8-571d-71aa-bc6b-2c8e81b533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0658878" name="019e49b8-571d-71aa-bc6b-2c8e81b533ba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5392398" name="019e49b9-3d52-7d45-9804-08c8a045f4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239285" name="019e49b9-3d52-7d45-9804-08c8a045f45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7620683" name="019e49b6-5841-725e-83b3-04fa1764c9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794077" name="019e49b6-5841-725e-83b3-04fa1764c93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Heizungsraum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8095527" name="019e49b7-a350-7c1e-8187-d957b1eec3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531313" name="019e49b7-a350-7c1e-8187-d957b1eec31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5189080" name="019e49b8-c296-724a-a669-407c816370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116497" name="019e49b8-c296-724a-a669-407c81637089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Bahnhofstrasse 96, 8620 Wetzikon </w:t>
          </w:r>
        </w:p>
        <w:p>
          <w:pPr>
            <w:spacing w:before="0" w:after="0"/>
          </w:pPr>
          <w:r>
            <w:t>DN 833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footer.xml" Type="http://schemas.openxmlformats.org/officeDocument/2006/relationships/footer" Id="rId33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